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277C6" w14:textId="77777777" w:rsidR="00A12356" w:rsidRPr="006B6BE5" w:rsidRDefault="00A12356" w:rsidP="006B6BE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PROGETTO “LIVEMMO BORGO CRE_ATTIVO” CUP C14H220000650006</w:t>
      </w:r>
      <w:r w:rsidRPr="006B6B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br/>
      </w:r>
      <w:r w:rsidRPr="006B6B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MISSIONE 1 – MISURA 2 – INVESTIMENTO 2.1 "ATTRATTIVITÀ DEI BORGHI STORICI"</w:t>
      </w:r>
      <w:r w:rsidRPr="006B6B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br/>
      </w:r>
      <w:r w:rsidRPr="006B6B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FINANZIATO DAL MINISTERO DELLA CULTURA A VALERE SUI FONDI DEL PIANO NAZIONALE DI RIPRESA E RESILIENZA (PNRR).</w:t>
      </w:r>
    </w:p>
    <w:p w14:paraId="7E29E149" w14:textId="77777777" w:rsidR="004D0D70" w:rsidRDefault="004D0D70" w:rsidP="004D0D70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</w:pPr>
      <w:r w:rsidRPr="004D0D7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INTERVENTO n. 30 " CONTRIBUTI PER LA RIQUALIFICAZIONE DI IMMOBILI DA DESTINARE AD ATTIVITÀ RICETTIVE "</w:t>
      </w:r>
    </w:p>
    <w:p w14:paraId="27B49F30" w14:textId="77777777" w:rsidR="003F0CC8" w:rsidRPr="004D0D70" w:rsidRDefault="003F0CC8" w:rsidP="004D0D70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</w:pPr>
      <w:r>
        <w:rPr>
          <w:noProof/>
          <w:lang w:val="it-IT" w:eastAsia="it-IT"/>
        </w:rPr>
        <w:drawing>
          <wp:inline distT="0" distB="0" distL="0" distR="0" wp14:anchorId="52BC8139" wp14:editId="24B63E8D">
            <wp:extent cx="2584450" cy="581025"/>
            <wp:effectExtent l="0" t="0" r="6350" b="9525"/>
            <wp:docPr id="2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58102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574BBD0B" w14:textId="77777777" w:rsidR="00A12356" w:rsidRPr="006B6BE5" w:rsidRDefault="00A12356" w:rsidP="006B6BE5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it-IT" w:eastAsia="it-IT"/>
        </w:rPr>
        <w:t>Dichiarazione Sostitutiva di Atto di Notorietà</w:t>
      </w:r>
      <w:r w:rsidRPr="006B6B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  <w:br/>
      </w:r>
      <w:r w:rsidRPr="006B6BE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it-IT" w:eastAsia="it-IT"/>
        </w:rPr>
        <w:t>(Artt. 46 e 47 del D.P.R. 28 dicembre 2000, n. 445)</w:t>
      </w:r>
    </w:p>
    <w:p w14:paraId="0FA02937" w14:textId="77777777" w:rsidR="00A12356" w:rsidRPr="006B6BE5" w:rsidRDefault="007F4C88" w:rsidP="006B6BE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 w:eastAsia="it-IT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it-IT"/>
        </w:rPr>
        <w:pict w14:anchorId="7E8A6EB3">
          <v:rect id="_x0000_i1025" alt="" style="width:6in;height:.05pt;mso-width-percent:0;mso-height-percent:0;mso-width-percent:0;mso-height-percent:0" o:hralign="center" o:hrstd="t" o:hr="t" fillcolor="#a0a0a0" stroked="f"/>
        </w:pict>
      </w:r>
    </w:p>
    <w:p w14:paraId="0E59CAC5" w14:textId="77777777" w:rsidR="006B6BE5" w:rsidRP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>Il/La sottoscritto/a:</w:t>
      </w:r>
    </w:p>
    <w:p w14:paraId="25C4AC5A" w14:textId="77777777" w:rsidR="006B6BE5" w:rsidRPr="006B6BE5" w:rsidRDefault="006B6BE5" w:rsidP="006B6BE5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>Nome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___________________________</w:t>
      </w:r>
    </w:p>
    <w:p w14:paraId="0514C8CC" w14:textId="77777777" w:rsidR="006B6BE5" w:rsidRPr="006B6BE5" w:rsidRDefault="006B6BE5" w:rsidP="006B6BE5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>Cognome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________________________</w:t>
      </w:r>
    </w:p>
    <w:p w14:paraId="0967F442" w14:textId="77777777" w:rsidR="006B6BE5" w:rsidRPr="006B6BE5" w:rsidRDefault="006B6BE5" w:rsidP="006B6BE5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</w:rPr>
        <w:t>Codice Fiscale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</w:rPr>
        <w:t>: ____________________</w:t>
      </w:r>
    </w:p>
    <w:p w14:paraId="741239A7" w14:textId="77777777" w:rsidR="006B6BE5" w:rsidRPr="006B6BE5" w:rsidRDefault="006B6BE5" w:rsidP="006B6BE5">
      <w:pPr>
        <w:numPr>
          <w:ilvl w:val="0"/>
          <w:numId w:val="32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Indirizzo dell’immobile oggetto dell’intervento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: _____________________________________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br/>
        <w:t>(Via, Numero Civico, CAP, Comune, Provincia)</w:t>
      </w:r>
    </w:p>
    <w:p w14:paraId="7A3AA5EA" w14:textId="77777777" w:rsidR="006B6BE5" w:rsidRDefault="006B6BE5" w:rsidP="006B6BE5">
      <w:pPr>
        <w:pStyle w:val="NormaleWeb"/>
        <w:spacing w:before="0" w:beforeAutospacing="0" w:after="0" w:afterAutospacing="0" w:line="360" w:lineRule="auto"/>
        <w:rPr>
          <w:rStyle w:val="Enfasigrassetto"/>
          <w:color w:val="000000" w:themeColor="text1"/>
        </w:rPr>
      </w:pPr>
    </w:p>
    <w:p w14:paraId="36FBF1BA" w14:textId="77777777" w:rsid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rStyle w:val="Enfasigrassetto"/>
          <w:color w:val="000000" w:themeColor="text1"/>
        </w:rPr>
        <w:t>DICHIARA</w:t>
      </w:r>
      <w:r w:rsidRPr="006B6BE5">
        <w:rPr>
          <w:color w:val="000000" w:themeColor="text1"/>
        </w:rPr>
        <w:t xml:space="preserve"> sotto la propria responsabilità, ai sensi degli articoli 46 e 47 del D.P.R. 445/2000 e consapevole delle sanzioni penali previste dagli artt. 75 e 76 dello stesso decreto in caso di dichiarazioni mendaci:</w:t>
      </w:r>
    </w:p>
    <w:p w14:paraId="7A753FD0" w14:textId="77777777" w:rsidR="006B6BE5" w:rsidRP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</w:p>
    <w:p w14:paraId="7F1E0732" w14:textId="77777777" w:rsidR="006B6BE5" w:rsidRP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essere il beneficiario del contributo per la ristrutturazione </w:t>
      </w:r>
      <w:r w:rsidR="004D0D70">
        <w:rPr>
          <w:color w:val="000000" w:themeColor="text1"/>
        </w:rPr>
        <w:t>di immobili ad uso ricettivo;</w:t>
      </w:r>
    </w:p>
    <w:p w14:paraId="3E06F416" w14:textId="77777777" w:rsidR="006B6BE5" w:rsidRP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fornire il </w:t>
      </w:r>
      <w:r w:rsidRPr="006B6BE5">
        <w:rPr>
          <w:rStyle w:val="Enfasigrassetto"/>
          <w:color w:val="000000" w:themeColor="text1"/>
        </w:rPr>
        <w:t>codice IBAN</w:t>
      </w:r>
      <w:r w:rsidRPr="006B6BE5">
        <w:rPr>
          <w:color w:val="000000" w:themeColor="text1"/>
        </w:rPr>
        <w:t xml:space="preserve"> del conto corrente intestato/cointestato al sottoscritto, su cui dovrà essere accreditato il contributo:</w:t>
      </w:r>
      <w:r w:rsidRPr="006B6BE5">
        <w:rPr>
          <w:color w:val="000000" w:themeColor="text1"/>
        </w:rPr>
        <w:br/>
      </w:r>
      <w:r w:rsidRPr="006B6BE5">
        <w:rPr>
          <w:rStyle w:val="Enfasigrassetto"/>
          <w:color w:val="000000" w:themeColor="text1"/>
        </w:rPr>
        <w:t>IBAN</w:t>
      </w:r>
      <w:r w:rsidRPr="006B6BE5">
        <w:rPr>
          <w:color w:val="000000" w:themeColor="text1"/>
        </w:rPr>
        <w:t>: ______________________________________________</w:t>
      </w:r>
    </w:p>
    <w:p w14:paraId="2BCED1A0" w14:textId="77777777" w:rsidR="006B6BE5" w:rsidRPr="006B6BE5" w:rsidRDefault="006B6BE5" w:rsidP="006B6BE5">
      <w:pPr>
        <w:pStyle w:val="Paragrafoelenco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Symbol" w:cs="Times New Roman"/>
          <w:sz w:val="24"/>
          <w:szCs w:val="24"/>
          <w:lang w:val="it-IT" w:eastAsia="it-IT"/>
        </w:rPr>
        <w:t>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  <w:r w:rsidRPr="006B6BE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Intestatario del conto corrente</w:t>
      </w:r>
      <w:r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: 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___________________________________</w:t>
      </w:r>
    </w:p>
    <w:p w14:paraId="384CB49A" w14:textId="77777777" w:rsidR="006B6BE5" w:rsidRPr="006B6BE5" w:rsidRDefault="006B6BE5" w:rsidP="006B6BE5">
      <w:pPr>
        <w:pStyle w:val="Paragrafoelenco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Symbol" w:cs="Times New Roman"/>
          <w:sz w:val="24"/>
          <w:szCs w:val="24"/>
          <w:lang w:val="it-IT" w:eastAsia="it-IT"/>
        </w:rPr>
        <w:lastRenderedPageBreak/>
        <w:t>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  <w:r w:rsidRPr="006B6BE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Cointestatario (se presente)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______________________________________</w:t>
      </w:r>
    </w:p>
    <w:p w14:paraId="71B94ABD" w14:textId="77777777" w:rsidR="006B6BE5" w:rsidRPr="006B6BE5" w:rsidRDefault="006B6BE5" w:rsidP="006B6BE5">
      <w:pPr>
        <w:pStyle w:val="Paragrafoelenco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Symbol" w:cs="Times New Roman"/>
          <w:sz w:val="24"/>
          <w:szCs w:val="24"/>
          <w:lang w:val="it-IT" w:eastAsia="it-IT"/>
        </w:rPr>
        <w:t>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  <w:r w:rsidRPr="006B6BE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Banca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______________________________________________</w:t>
      </w:r>
    </w:p>
    <w:p w14:paraId="6C7529D8" w14:textId="77777777" w:rsidR="006B6BE5" w:rsidRPr="006B6BE5" w:rsidRDefault="006B6BE5" w:rsidP="006B6BE5">
      <w:pPr>
        <w:pStyle w:val="Paragrafoelenco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</w:pPr>
      <w:r w:rsidRPr="006B6BE5">
        <w:rPr>
          <w:rFonts w:ascii="Times New Roman" w:eastAsia="Times New Roman" w:hAnsi="Symbol" w:cs="Times New Roman"/>
          <w:sz w:val="24"/>
          <w:szCs w:val="24"/>
          <w:lang w:val="it-IT" w:eastAsia="it-IT"/>
        </w:rPr>
        <w:t>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 xml:space="preserve">  </w:t>
      </w:r>
      <w:r w:rsidRPr="006B6BE5">
        <w:rPr>
          <w:rFonts w:ascii="Times New Roman" w:eastAsia="Times New Roman" w:hAnsi="Times New Roman" w:cs="Times New Roman"/>
          <w:b/>
          <w:bCs/>
          <w:sz w:val="24"/>
          <w:szCs w:val="24"/>
          <w:lang w:val="it-IT" w:eastAsia="it-IT"/>
        </w:rPr>
        <w:t>Filiale</w:t>
      </w:r>
      <w:r w:rsidRPr="006B6BE5">
        <w:rPr>
          <w:rFonts w:ascii="Times New Roman" w:eastAsia="Times New Roman" w:hAnsi="Times New Roman" w:cs="Times New Roman"/>
          <w:sz w:val="24"/>
          <w:szCs w:val="24"/>
          <w:lang w:val="it-IT" w:eastAsia="it-IT"/>
        </w:rPr>
        <w:t>: ______________________________________________</w:t>
      </w:r>
    </w:p>
    <w:p w14:paraId="65D346F7" w14:textId="77777777" w:rsid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aver sostenuto una </w:t>
      </w:r>
      <w:r w:rsidRPr="006B6BE5">
        <w:rPr>
          <w:rStyle w:val="Enfasigrassetto"/>
          <w:color w:val="000000" w:themeColor="text1"/>
        </w:rPr>
        <w:t>spesa</w:t>
      </w:r>
      <w:r w:rsidR="00BD30FD">
        <w:rPr>
          <w:rStyle w:val="Enfasigrassetto"/>
          <w:color w:val="000000" w:themeColor="text1"/>
        </w:rPr>
        <w:t xml:space="preserve"> complessiva</w:t>
      </w:r>
      <w:r w:rsidRPr="006B6BE5">
        <w:rPr>
          <w:rStyle w:val="Enfasigrassetto"/>
          <w:color w:val="000000" w:themeColor="text1"/>
        </w:rPr>
        <w:t xml:space="preserve"> </w:t>
      </w:r>
      <w:r w:rsidRPr="006B6BE5">
        <w:rPr>
          <w:color w:val="000000" w:themeColor="text1"/>
        </w:rPr>
        <w:t xml:space="preserve">pari a € _______________ per </w:t>
      </w:r>
      <w:r w:rsidR="004D0D70">
        <w:rPr>
          <w:color w:val="000000" w:themeColor="text1"/>
        </w:rPr>
        <w:t>la</w:t>
      </w:r>
      <w:r w:rsidRPr="006B6BE5">
        <w:rPr>
          <w:color w:val="000000" w:themeColor="text1"/>
        </w:rPr>
        <w:t xml:space="preserve"> ristrutturazione dell’immobile oggetto dell'intervento.</w:t>
      </w:r>
    </w:p>
    <w:p w14:paraId="7556698A" w14:textId="77777777" w:rsidR="004D0D70" w:rsidRPr="006B6BE5" w:rsidRDefault="004D0D70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>
        <w:rPr>
          <w:color w:val="000000" w:themeColor="text1"/>
        </w:rPr>
        <w:t>Di aver</w:t>
      </w:r>
      <w:r w:rsidRPr="004D0D70">
        <w:rPr>
          <w:color w:val="000000" w:themeColor="text1"/>
        </w:rPr>
        <w:t xml:space="preserve"> </w:t>
      </w:r>
      <w:r w:rsidRPr="006B6BE5">
        <w:rPr>
          <w:color w:val="000000" w:themeColor="text1"/>
        </w:rPr>
        <w:t xml:space="preserve">sostenuto una </w:t>
      </w:r>
      <w:r>
        <w:rPr>
          <w:rStyle w:val="Enfasigrassetto"/>
          <w:color w:val="000000" w:themeColor="text1"/>
        </w:rPr>
        <w:t>spesa</w:t>
      </w:r>
      <w:r w:rsidR="00BD30FD">
        <w:rPr>
          <w:rStyle w:val="Enfasigrassetto"/>
          <w:color w:val="000000" w:themeColor="text1"/>
        </w:rPr>
        <w:t xml:space="preserve"> complessiva</w:t>
      </w:r>
      <w:r>
        <w:rPr>
          <w:rStyle w:val="Enfasigrassetto"/>
          <w:color w:val="000000" w:themeColor="text1"/>
        </w:rPr>
        <w:t xml:space="preserve"> </w:t>
      </w:r>
      <w:r w:rsidRPr="006B6BE5">
        <w:rPr>
          <w:color w:val="000000" w:themeColor="text1"/>
        </w:rPr>
        <w:t xml:space="preserve">pari a € _______________ per </w:t>
      </w:r>
      <w:r>
        <w:rPr>
          <w:color w:val="000000" w:themeColor="text1"/>
        </w:rPr>
        <w:t>l’acquisto di arredi per</w:t>
      </w:r>
      <w:r w:rsidRPr="006B6BE5">
        <w:rPr>
          <w:color w:val="000000" w:themeColor="text1"/>
        </w:rPr>
        <w:t xml:space="preserve"> l’immobile oggetto dell'intervento.</w:t>
      </w:r>
    </w:p>
    <w:p w14:paraId="0F1BBDFC" w14:textId="77777777" w:rsid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</w:t>
      </w:r>
      <w:r w:rsidR="00BD30FD">
        <w:rPr>
          <w:color w:val="000000" w:themeColor="text1"/>
        </w:rPr>
        <w:t xml:space="preserve">aver </w:t>
      </w:r>
      <w:r w:rsidR="00BD30FD" w:rsidRPr="00BD30FD">
        <w:rPr>
          <w:b/>
          <w:color w:val="000000" w:themeColor="text1"/>
        </w:rPr>
        <w:t>già ottenuto</w:t>
      </w:r>
      <w:r w:rsidR="00BD30FD">
        <w:rPr>
          <w:color w:val="000000" w:themeColor="text1"/>
        </w:rPr>
        <w:t xml:space="preserve"> </w:t>
      </w:r>
      <w:r w:rsidRPr="006B6BE5">
        <w:rPr>
          <w:color w:val="000000" w:themeColor="text1"/>
        </w:rPr>
        <w:t xml:space="preserve">un contributo pari a € _______________ a titolo di </w:t>
      </w:r>
      <w:r w:rsidR="004D0D70">
        <w:rPr>
          <w:color w:val="000000" w:themeColor="text1"/>
        </w:rPr>
        <w:t xml:space="preserve">SAL </w:t>
      </w:r>
      <w:r w:rsidRPr="006B6BE5">
        <w:rPr>
          <w:color w:val="000000" w:themeColor="text1"/>
        </w:rPr>
        <w:t>del contributo concesso.</w:t>
      </w:r>
    </w:p>
    <w:p w14:paraId="365420EC" w14:textId="77777777" w:rsidR="004D0D70" w:rsidRPr="006B6BE5" w:rsidRDefault="004D0D70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>
        <w:rPr>
          <w:color w:val="000000" w:themeColor="text1"/>
        </w:rPr>
        <w:t xml:space="preserve">Di </w:t>
      </w:r>
      <w:r w:rsidR="00BD30FD">
        <w:rPr>
          <w:color w:val="000000" w:themeColor="text1"/>
        </w:rPr>
        <w:t>richiedere a titolo di saldo l’importo pari ad € ______________ (somma tra arredi e ristrutturazione)</w:t>
      </w:r>
    </w:p>
    <w:p w14:paraId="547FD64C" w14:textId="77777777" w:rsidR="006B6BE5" w:rsidRDefault="006B6BE5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 xml:space="preserve">Di aver acquistato la </w:t>
      </w:r>
      <w:r w:rsidRPr="006B6BE5">
        <w:rPr>
          <w:rStyle w:val="Enfasigrassetto"/>
          <w:color w:val="000000" w:themeColor="text1"/>
        </w:rPr>
        <w:t>marca da bollo</w:t>
      </w:r>
      <w:r w:rsidRPr="006B6BE5">
        <w:rPr>
          <w:color w:val="000000" w:themeColor="text1"/>
        </w:rPr>
        <w:t xml:space="preserve"> richiesta e di allegarne copia alla presente domanda.</w:t>
      </w:r>
    </w:p>
    <w:p w14:paraId="02E321C9" w14:textId="4543BD89" w:rsidR="007F4C88" w:rsidRDefault="007F4C88" w:rsidP="006B6BE5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>
        <w:rPr>
          <w:color w:val="000000" w:themeColor="text1"/>
        </w:rPr>
        <w:t>il n. di CIR della Struttura è ___________________________;</w:t>
      </w:r>
    </w:p>
    <w:p w14:paraId="0A0B7782" w14:textId="5F9EEF07" w:rsidR="007F4C88" w:rsidRDefault="007F4C88" w:rsidP="007F4C88">
      <w:pPr>
        <w:pStyle w:val="NormaleWeb"/>
        <w:numPr>
          <w:ilvl w:val="0"/>
          <w:numId w:val="33"/>
        </w:numPr>
        <w:spacing w:before="0" w:beforeAutospacing="0" w:after="0" w:afterAutospacing="0" w:line="360" w:lineRule="auto"/>
        <w:rPr>
          <w:color w:val="000000" w:themeColor="text1"/>
        </w:rPr>
      </w:pPr>
      <w:r>
        <w:rPr>
          <w:color w:val="000000" w:themeColor="text1"/>
        </w:rPr>
        <w:t>il n. di CI</w:t>
      </w:r>
      <w:r>
        <w:rPr>
          <w:color w:val="000000" w:themeColor="text1"/>
        </w:rPr>
        <w:t>N</w:t>
      </w:r>
      <w:r>
        <w:rPr>
          <w:color w:val="000000" w:themeColor="text1"/>
        </w:rPr>
        <w:t xml:space="preserve"> della Struttura è ___________________________;</w:t>
      </w:r>
    </w:p>
    <w:p w14:paraId="6BEB846A" w14:textId="77777777" w:rsidR="007F4C88" w:rsidRPr="006B6BE5" w:rsidRDefault="007F4C88" w:rsidP="007F4C88">
      <w:pPr>
        <w:pStyle w:val="NormaleWeb"/>
        <w:spacing w:before="0" w:beforeAutospacing="0" w:after="0" w:afterAutospacing="0" w:line="360" w:lineRule="auto"/>
        <w:ind w:left="720"/>
        <w:rPr>
          <w:color w:val="000000" w:themeColor="text1"/>
        </w:rPr>
      </w:pPr>
    </w:p>
    <w:p w14:paraId="474D1646" w14:textId="77777777" w:rsidR="006B6BE5" w:rsidRPr="007F4C88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735C4E26" w14:textId="77777777" w:rsidR="006B6BE5" w:rsidRPr="007F4C88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72EF606" w14:textId="77777777" w:rsidR="006B6BE5" w:rsidRPr="006B6BE5" w:rsidRDefault="006B6BE5" w:rsidP="006B6BE5">
      <w:pPr>
        <w:pStyle w:val="Titolo3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6BE5">
        <w:rPr>
          <w:rStyle w:val="Enfasigrassetto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Allegati alla presente dichiarazione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1FA12584" w14:textId="77777777" w:rsidR="006B6BE5" w:rsidRPr="006B6BE5" w:rsidRDefault="006B6BE5" w:rsidP="006B6BE5">
      <w:pPr>
        <w:numPr>
          <w:ilvl w:val="0"/>
          <w:numId w:val="34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  <w:r w:rsidRPr="006B6BE5">
        <w:rPr>
          <w:rStyle w:val="Enfasigrassetto"/>
          <w:rFonts w:ascii="Times New Roman" w:hAnsi="Times New Roman" w:cs="Times New Roman"/>
          <w:color w:val="000000" w:themeColor="text1"/>
          <w:sz w:val="24"/>
          <w:szCs w:val="24"/>
          <w:lang w:val="it-IT"/>
        </w:rPr>
        <w:t>Copia della marca da bollo</w:t>
      </w:r>
      <w:r w:rsidRPr="006B6BE5"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  <w:t xml:space="preserve"> applicata.</w:t>
      </w:r>
    </w:p>
    <w:p w14:paraId="0428EA8F" w14:textId="77777777" w:rsidR="006B6BE5" w:rsidRPr="007F4C88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30BB2CDE" w14:textId="77777777" w:rsidR="006B6BE5" w:rsidRPr="007F4C88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17B50DFA" w14:textId="77777777" w:rsid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>Data</w:t>
      </w:r>
      <w:r>
        <w:rPr>
          <w:color w:val="000000" w:themeColor="text1"/>
        </w:rPr>
        <w:t xml:space="preserve"> e luogo ______________</w:t>
      </w:r>
      <w:r w:rsidRPr="006B6BE5">
        <w:rPr>
          <w:color w:val="000000" w:themeColor="text1"/>
        </w:rPr>
        <w:t>____</w:t>
      </w:r>
    </w:p>
    <w:p w14:paraId="17E5F4AF" w14:textId="77777777" w:rsidR="006B6BE5" w:rsidRP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</w:p>
    <w:p w14:paraId="6BE88E46" w14:textId="77777777" w:rsidR="006B6BE5" w:rsidRPr="006B6BE5" w:rsidRDefault="006B6BE5" w:rsidP="006B6BE5">
      <w:pPr>
        <w:pStyle w:val="NormaleWeb"/>
        <w:spacing w:before="0" w:beforeAutospacing="0" w:after="0" w:afterAutospacing="0" w:line="360" w:lineRule="auto"/>
        <w:rPr>
          <w:color w:val="000000" w:themeColor="text1"/>
        </w:rPr>
      </w:pPr>
      <w:r w:rsidRPr="006B6BE5">
        <w:rPr>
          <w:color w:val="000000" w:themeColor="text1"/>
        </w:rPr>
        <w:t>Firma del dichiarante ______________________________</w:t>
      </w:r>
    </w:p>
    <w:p w14:paraId="53A7162E" w14:textId="77777777" w:rsidR="006B6BE5" w:rsidRPr="006B6BE5" w:rsidRDefault="006B6BE5" w:rsidP="006B6BE5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p w14:paraId="4C0ABB33" w14:textId="77777777" w:rsidR="00E07937" w:rsidRPr="006B6BE5" w:rsidRDefault="00E07937" w:rsidP="006B6BE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t-IT"/>
        </w:rPr>
      </w:pPr>
    </w:p>
    <w:sectPr w:rsidR="00E07937" w:rsidRPr="006B6BE5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E7435" w14:textId="77777777" w:rsidR="00A44781" w:rsidRDefault="00A44781" w:rsidP="0086674E">
      <w:pPr>
        <w:spacing w:after="0" w:line="240" w:lineRule="auto"/>
      </w:pPr>
      <w:r>
        <w:separator/>
      </w:r>
    </w:p>
  </w:endnote>
  <w:endnote w:type="continuationSeparator" w:id="0">
    <w:p w14:paraId="5C149360" w14:textId="77777777" w:rsidR="00A44781" w:rsidRDefault="00A44781" w:rsidP="00866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95B4E" w14:textId="77777777" w:rsidR="00A44781" w:rsidRDefault="00A44781" w:rsidP="0086674E">
      <w:pPr>
        <w:spacing w:after="0" w:line="240" w:lineRule="auto"/>
      </w:pPr>
      <w:r>
        <w:separator/>
      </w:r>
    </w:p>
  </w:footnote>
  <w:footnote w:type="continuationSeparator" w:id="0">
    <w:p w14:paraId="69AD693F" w14:textId="77777777" w:rsidR="00A44781" w:rsidRDefault="00A44781" w:rsidP="00866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649A" w14:textId="77777777" w:rsidR="0086674E" w:rsidRDefault="0086674E">
    <w:pPr>
      <w:pStyle w:val="Intestazione"/>
      <w:rPr>
        <w:lang w:val="it-IT"/>
      </w:rPr>
    </w:pPr>
    <w:r>
      <w:rPr>
        <w:lang w:val="it-IT"/>
      </w:rPr>
      <w:t xml:space="preserve">Allegato </w:t>
    </w:r>
    <w:r w:rsidR="00DE3AE3">
      <w:rPr>
        <w:lang w:val="it-IT"/>
      </w:rPr>
      <w:t>6</w:t>
    </w:r>
    <w:r w:rsidR="00234944">
      <w:rPr>
        <w:lang w:val="it-IT"/>
      </w:rPr>
      <w:t xml:space="preserve"> – DOMANDA LIQUIDAZIONE </w:t>
    </w:r>
    <w:r w:rsidR="00DE3AE3">
      <w:rPr>
        <w:lang w:val="it-IT"/>
      </w:rPr>
      <w:t>SALDO</w:t>
    </w:r>
  </w:p>
  <w:p w14:paraId="45072490" w14:textId="77777777" w:rsidR="00B620E2" w:rsidRPr="0086674E" w:rsidRDefault="00B620E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DE438E"/>
    <w:multiLevelType w:val="multilevel"/>
    <w:tmpl w:val="B874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040105"/>
    <w:multiLevelType w:val="multilevel"/>
    <w:tmpl w:val="8592C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DD3F6F"/>
    <w:multiLevelType w:val="multilevel"/>
    <w:tmpl w:val="91DC0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81527C"/>
    <w:multiLevelType w:val="multilevel"/>
    <w:tmpl w:val="64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431124"/>
    <w:multiLevelType w:val="multilevel"/>
    <w:tmpl w:val="951CE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791EC7"/>
    <w:multiLevelType w:val="multilevel"/>
    <w:tmpl w:val="C116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603A19"/>
    <w:multiLevelType w:val="hybridMultilevel"/>
    <w:tmpl w:val="11D681D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318DBB6">
      <w:start w:val="1"/>
      <w:numFmt w:val="bullet"/>
      <w:lvlText w:val=""/>
      <w:lvlJc w:val="left"/>
      <w:pPr>
        <w:ind w:left="2340" w:hanging="360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C6174"/>
    <w:multiLevelType w:val="multilevel"/>
    <w:tmpl w:val="F2A0A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B242A"/>
    <w:multiLevelType w:val="multilevel"/>
    <w:tmpl w:val="316E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8D3478"/>
    <w:multiLevelType w:val="multilevel"/>
    <w:tmpl w:val="53100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"/>
      <w:lvlJc w:val="left"/>
      <w:pPr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3B87A81"/>
    <w:multiLevelType w:val="multilevel"/>
    <w:tmpl w:val="D7EE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1B6583"/>
    <w:multiLevelType w:val="hybridMultilevel"/>
    <w:tmpl w:val="1D7EBC2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7318DBB6">
      <w:start w:val="1"/>
      <w:numFmt w:val="bullet"/>
      <w:lvlText w:val=""/>
      <w:lvlJc w:val="left"/>
      <w:pPr>
        <w:ind w:left="2340" w:hanging="360"/>
      </w:pPr>
      <w:rPr>
        <w:rFonts w:ascii="Courier New" w:hAnsi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55E9C"/>
    <w:multiLevelType w:val="multilevel"/>
    <w:tmpl w:val="C1045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BE4372"/>
    <w:multiLevelType w:val="multilevel"/>
    <w:tmpl w:val="5E74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BD36CB8"/>
    <w:multiLevelType w:val="multilevel"/>
    <w:tmpl w:val="46FA4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C32B8D"/>
    <w:multiLevelType w:val="multilevel"/>
    <w:tmpl w:val="1502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3058BC"/>
    <w:multiLevelType w:val="multilevel"/>
    <w:tmpl w:val="E6FC1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F644FB"/>
    <w:multiLevelType w:val="multilevel"/>
    <w:tmpl w:val="2B141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85189B"/>
    <w:multiLevelType w:val="multilevel"/>
    <w:tmpl w:val="587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8F3D7C"/>
    <w:multiLevelType w:val="multilevel"/>
    <w:tmpl w:val="122E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FF1357"/>
    <w:multiLevelType w:val="multilevel"/>
    <w:tmpl w:val="2B6C2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6548A4"/>
    <w:multiLevelType w:val="multilevel"/>
    <w:tmpl w:val="F8F6A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01064F"/>
    <w:multiLevelType w:val="multilevel"/>
    <w:tmpl w:val="59487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712DC3"/>
    <w:multiLevelType w:val="multilevel"/>
    <w:tmpl w:val="AEB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DD5987"/>
    <w:multiLevelType w:val="hybridMultilevel"/>
    <w:tmpl w:val="5574C4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253589">
    <w:abstractNumId w:val="8"/>
  </w:num>
  <w:num w:numId="2" w16cid:durableId="1826314259">
    <w:abstractNumId w:val="6"/>
  </w:num>
  <w:num w:numId="3" w16cid:durableId="1445922937">
    <w:abstractNumId w:val="5"/>
  </w:num>
  <w:num w:numId="4" w16cid:durableId="40981453">
    <w:abstractNumId w:val="4"/>
  </w:num>
  <w:num w:numId="5" w16cid:durableId="1617713280">
    <w:abstractNumId w:val="7"/>
  </w:num>
  <w:num w:numId="6" w16cid:durableId="1301879872">
    <w:abstractNumId w:val="3"/>
  </w:num>
  <w:num w:numId="7" w16cid:durableId="567770951">
    <w:abstractNumId w:val="2"/>
  </w:num>
  <w:num w:numId="8" w16cid:durableId="1187476094">
    <w:abstractNumId w:val="1"/>
  </w:num>
  <w:num w:numId="9" w16cid:durableId="706107520">
    <w:abstractNumId w:val="0"/>
  </w:num>
  <w:num w:numId="10" w16cid:durableId="1986347815">
    <w:abstractNumId w:val="14"/>
  </w:num>
  <w:num w:numId="11" w16cid:durableId="1475219152">
    <w:abstractNumId w:val="24"/>
  </w:num>
  <w:num w:numId="12" w16cid:durableId="1588883946">
    <w:abstractNumId w:val="17"/>
  </w:num>
  <w:num w:numId="13" w16cid:durableId="702025869">
    <w:abstractNumId w:val="13"/>
  </w:num>
  <w:num w:numId="14" w16cid:durableId="390691088">
    <w:abstractNumId w:val="31"/>
  </w:num>
  <w:num w:numId="15" w16cid:durableId="916324616">
    <w:abstractNumId w:val="21"/>
  </w:num>
  <w:num w:numId="16" w16cid:durableId="1983074031">
    <w:abstractNumId w:val="9"/>
  </w:num>
  <w:num w:numId="17" w16cid:durableId="1745762464">
    <w:abstractNumId w:val="10"/>
  </w:num>
  <w:num w:numId="18" w16cid:durableId="1411736913">
    <w:abstractNumId w:val="32"/>
  </w:num>
  <w:num w:numId="19" w16cid:durableId="1106658989">
    <w:abstractNumId w:val="26"/>
  </w:num>
  <w:num w:numId="20" w16cid:durableId="645399891">
    <w:abstractNumId w:val="28"/>
  </w:num>
  <w:num w:numId="21" w16cid:durableId="1927423738">
    <w:abstractNumId w:val="30"/>
  </w:num>
  <w:num w:numId="22" w16cid:durableId="1433865561">
    <w:abstractNumId w:val="25"/>
  </w:num>
  <w:num w:numId="23" w16cid:durableId="1183320147">
    <w:abstractNumId w:val="16"/>
  </w:num>
  <w:num w:numId="24" w16cid:durableId="1586765389">
    <w:abstractNumId w:val="22"/>
  </w:num>
  <w:num w:numId="25" w16cid:durableId="719326193">
    <w:abstractNumId w:val="11"/>
  </w:num>
  <w:num w:numId="26" w16cid:durableId="1257440392">
    <w:abstractNumId w:val="27"/>
  </w:num>
  <w:num w:numId="27" w16cid:durableId="65615639">
    <w:abstractNumId w:val="23"/>
  </w:num>
  <w:num w:numId="28" w16cid:durableId="1884513187">
    <w:abstractNumId w:val="18"/>
  </w:num>
  <w:num w:numId="29" w16cid:durableId="638612834">
    <w:abstractNumId w:val="33"/>
  </w:num>
  <w:num w:numId="30" w16cid:durableId="1426225767">
    <w:abstractNumId w:val="15"/>
  </w:num>
  <w:num w:numId="31" w16cid:durableId="468548744">
    <w:abstractNumId w:val="20"/>
  </w:num>
  <w:num w:numId="32" w16cid:durableId="2026322672">
    <w:abstractNumId w:val="12"/>
  </w:num>
  <w:num w:numId="33" w16cid:durableId="245694619">
    <w:abstractNumId w:val="29"/>
  </w:num>
  <w:num w:numId="34" w16cid:durableId="14756801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21FAC"/>
    <w:rsid w:val="00034616"/>
    <w:rsid w:val="0006063C"/>
    <w:rsid w:val="0015074B"/>
    <w:rsid w:val="001646C0"/>
    <w:rsid w:val="00234944"/>
    <w:rsid w:val="0029639D"/>
    <w:rsid w:val="00326F90"/>
    <w:rsid w:val="003F0CC8"/>
    <w:rsid w:val="004D0D70"/>
    <w:rsid w:val="004F6A77"/>
    <w:rsid w:val="006B6BE5"/>
    <w:rsid w:val="007F4C88"/>
    <w:rsid w:val="0086674E"/>
    <w:rsid w:val="009F7B6D"/>
    <w:rsid w:val="00A12356"/>
    <w:rsid w:val="00A44781"/>
    <w:rsid w:val="00AA1D8D"/>
    <w:rsid w:val="00B47730"/>
    <w:rsid w:val="00B620E2"/>
    <w:rsid w:val="00BD30FD"/>
    <w:rsid w:val="00C84ED0"/>
    <w:rsid w:val="00CB0664"/>
    <w:rsid w:val="00DE3AE3"/>
    <w:rsid w:val="00E0793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350C8E3"/>
  <w14:defaultImageDpi w14:val="300"/>
  <w15:docId w15:val="{A365E576-6A75-2C4D-AA5D-07D7444D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eWeb">
    <w:name w:val="Normal (Web)"/>
    <w:basedOn w:val="Normale"/>
    <w:uiPriority w:val="99"/>
    <w:unhideWhenUsed/>
    <w:rsid w:val="00A1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7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76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9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7ED0856-7697-4AAB-84BA-AD42222A6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Desiree Vezzola</cp:lastModifiedBy>
  <cp:revision>10</cp:revision>
  <cp:lastPrinted>2024-10-18T12:08:00Z</cp:lastPrinted>
  <dcterms:created xsi:type="dcterms:W3CDTF">2024-10-21T12:18:00Z</dcterms:created>
  <dcterms:modified xsi:type="dcterms:W3CDTF">2025-02-11T16:20:00Z</dcterms:modified>
  <cp:category/>
</cp:coreProperties>
</file>